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2155228" name="7b1c1c40-b32f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260507" name="7b1c1c40-b32f-11f0-a05c-b1d4997df99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8159305" name="f18c9610-b330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115440" name="f18c9610-b330-11f0-a05c-b1d4997df99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Sauna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5938965" name="cf3ff51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106622" name="cf3ff510-b331-11f0-a05c-b1d4997df99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Sauna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7680633" name="e81adf5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016289" name="e81adf50-b331-11f0-a05c-b1d4997df99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2651895" name="350f30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1676344" name="350f3090-b332-11f0-a05c-b1d4997df99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9178524" name="92b1d4f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3874939" name="92b1d4f0-b332-11f0-a05c-b1d4997df99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770047" name="e55624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7083771" name="e5562490-b332-11f0-a05c-b1d4997df99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Alle Wände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5525084" name="4764607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1670627" name="47646070-b333-11f0-a05c-b1d4997df99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9618192" name="b342f86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744155" name="b342f860-b333-11f0-a05c-b1d4997df99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Gesammtes EG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4629923" name="d15b973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9110852" name="d15b9730-b333-11f0-a05c-b1d4997df99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7314384" name="8ccad62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298969" name="8ccad620-b334-11f0-a05c-b1d4997df99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1470407305" name="516bdca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631471" name="516bdca0-b334-11f0-a05c-b1d4997df99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2048673" name="068f2b5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191774" name="068f2b50-b335-11f0-a05c-b1d4997df99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2828376" name="bb2ef22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9230300" name="bb2ef220-b335-11f0-a05c-b1d4997df99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3965047" name="8910c97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4404867" name="8910c970-b336-11f0-a05c-b1d4997df99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/ WC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4059960" name="9d9e79a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9208462" name="9d9e79a0-b336-11f0-a05c-b1d4997df99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0765659" name="f17d6c2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3188045" name="f17d6c20-b336-11f0-a05c-b1d4997df99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9796604" name="22a77b60-b337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5324309" name="22a77b60-b337-11f0-a05c-b1d4997df99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Waldgutstrasse 39, 9010 St. Gallen</w:t>
          </w:r>
        </w:p>
        <w:p>
          <w:pPr>
            <w:spacing w:before="0" w:after="0"/>
          </w:pPr>
          <w:r>
            <w:t>547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